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69567769" name="9a6a1d30-3a22-11f0-a38b-71fe9c66b07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36086889" name="9a6a1d30-3a22-11f0-a38b-71fe9c66b07c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639756312" name="bc809d90-3a22-11f0-b83b-83380b6a003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29438933" name="bc809d90-3a22-11f0-b83b-83380b6a0030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Dach </w:t>
            </w:r>
          </w:p>
          <w:p>
            <w:pPr>
              <w:spacing w:before="0" w:after="0" w:line="240" w:lineRule="auto"/>
            </w:pPr>
            <w:r>
              <w:t>DG </w:t>
            </w:r>
          </w:p>
          <w:p>
            <w:pPr>
              <w:spacing w:before="0" w:after="0" w:line="240" w:lineRule="auto"/>
            </w:pPr>
            <w:r>
              <w:t>Dach </w:t>
            </w:r>
          </w:p>
        </w:tc>
        <w:tc>
          <w:p>
            <w:pPr>
              <w:spacing w:before="0" w:after="0" w:line="240" w:lineRule="auto"/>
            </w:pPr>
            <w:r>
              <w:t>Dach 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316829259" name="1788c0f0-3a23-11f0-9127-2925dae1e14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62239574" name="1788c0f0-3a23-11f0-9127-2925dae1e146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Heizraum </w:t>
            </w:r>
          </w:p>
          <w:p>
            <w:pPr>
              <w:spacing w:before="0" w:after="0" w:line="240" w:lineRule="auto"/>
            </w:pPr>
            <w:r>
              <w:t>UG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53343175" name="63e7ba90-3a24-11f0-8ef6-438a3d2d3af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76269354" name="63e7ba90-3a24-11f0-8ef6-438a3d2d3af5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Flubastrasse 18, 8898 Flumserberg </w:t>
          </w:r>
        </w:p>
        <w:p>
          <w:pPr>
            <w:spacing w:before="0" w:after="0"/>
          </w:pPr>
          <w:r>
            <w:t>305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